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B1B4" w14:textId="1C832918" w:rsidR="00A3297B" w:rsidRPr="00951A65" w:rsidRDefault="00F273BC" w:rsidP="00F273BC">
      <w:pPr>
        <w:pStyle w:val="Titolo1"/>
        <w:spacing w:before="0" w:line="240" w:lineRule="auto"/>
        <w:rPr>
          <w:rFonts w:cstheme="majorHAnsi"/>
        </w:rPr>
      </w:pPr>
      <w:proofErr w:type="spellStart"/>
      <w:r w:rsidRPr="00951A65">
        <w:rPr>
          <w:rFonts w:cstheme="majorHAnsi"/>
        </w:rPr>
        <w:t>Allegato</w:t>
      </w:r>
      <w:proofErr w:type="spellEnd"/>
      <w:r w:rsidRPr="00951A65">
        <w:rPr>
          <w:rFonts w:cstheme="majorHAnsi"/>
        </w:rPr>
        <w:t xml:space="preserve"> 1_ </w:t>
      </w:r>
      <w:proofErr w:type="spellStart"/>
      <w:r w:rsidRPr="00951A65">
        <w:rPr>
          <w:rFonts w:cstheme="majorHAnsi"/>
        </w:rPr>
        <w:t>Scheda</w:t>
      </w:r>
      <w:proofErr w:type="spellEnd"/>
      <w:r w:rsidRPr="00951A65">
        <w:rPr>
          <w:rFonts w:cstheme="majorHAnsi"/>
        </w:rPr>
        <w:t xml:space="preserve"> di </w:t>
      </w:r>
      <w:proofErr w:type="spellStart"/>
      <w:r w:rsidRPr="00951A65">
        <w:rPr>
          <w:rFonts w:cstheme="majorHAnsi"/>
        </w:rPr>
        <w:t>segnalazione</w:t>
      </w:r>
      <w:proofErr w:type="spellEnd"/>
      <w:r w:rsidRPr="00951A65">
        <w:rPr>
          <w:rFonts w:cstheme="majorHAnsi"/>
        </w:rPr>
        <w:t xml:space="preserve"> (</w:t>
      </w:r>
      <w:proofErr w:type="spellStart"/>
      <w:r w:rsidRPr="00951A65">
        <w:rPr>
          <w:rFonts w:cstheme="majorHAnsi"/>
        </w:rPr>
        <w:t>bullismo</w:t>
      </w:r>
      <w:proofErr w:type="spellEnd"/>
      <w:r w:rsidRPr="00951A65">
        <w:rPr>
          <w:rFonts w:cstheme="majorHAnsi"/>
        </w:rPr>
        <w:t xml:space="preserve"> e/o </w:t>
      </w:r>
      <w:proofErr w:type="spellStart"/>
      <w:r w:rsidRPr="00951A65">
        <w:rPr>
          <w:rFonts w:cstheme="majorHAnsi"/>
        </w:rPr>
        <w:t>cyberbullismo</w:t>
      </w:r>
      <w:proofErr w:type="spellEnd"/>
      <w:r w:rsidRPr="00951A65">
        <w:rPr>
          <w:rFonts w:cstheme="majorHAnsi"/>
        </w:rPr>
        <w:t>)</w:t>
      </w:r>
    </w:p>
    <w:p w14:paraId="1BE6B28C" w14:textId="77777777" w:rsidR="00F273BC" w:rsidRPr="00951A65" w:rsidRDefault="00F273BC" w:rsidP="00F273BC">
      <w:pPr>
        <w:spacing w:after="0" w:line="240" w:lineRule="auto"/>
        <w:rPr>
          <w:rFonts w:asciiTheme="majorHAnsi" w:hAnsiTheme="majorHAnsi" w:cstheme="majorHAnsi"/>
        </w:rPr>
      </w:pPr>
    </w:p>
    <w:p w14:paraId="6B61DA2D" w14:textId="6CA0DFB6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 xml:space="preserve">Data </w:t>
      </w:r>
      <w:proofErr w:type="spellStart"/>
      <w:r w:rsidRPr="00951A65">
        <w:rPr>
          <w:rFonts w:asciiTheme="majorHAnsi" w:hAnsiTheme="majorHAnsi" w:cstheme="majorHAnsi"/>
        </w:rPr>
        <w:t>della</w:t>
      </w:r>
      <w:proofErr w:type="spellEnd"/>
      <w:r w:rsidRPr="00951A65">
        <w:rPr>
          <w:rFonts w:asciiTheme="majorHAnsi" w:hAnsiTheme="majorHAnsi" w:cstheme="majorHAnsi"/>
        </w:rPr>
        <w:t xml:space="preserve"> </w:t>
      </w:r>
      <w:proofErr w:type="spellStart"/>
      <w:r w:rsidRPr="00951A65">
        <w:rPr>
          <w:rFonts w:asciiTheme="majorHAnsi" w:hAnsiTheme="majorHAnsi" w:cstheme="majorHAnsi"/>
        </w:rPr>
        <w:t>segnalazione</w:t>
      </w:r>
      <w:proofErr w:type="spellEnd"/>
      <w:r w:rsidRPr="00951A65">
        <w:rPr>
          <w:rFonts w:asciiTheme="majorHAnsi" w:hAnsiTheme="majorHAnsi" w:cstheme="majorHAnsi"/>
        </w:rPr>
        <w:t>:</w:t>
      </w:r>
      <w:r w:rsidR="00F273BC" w:rsidRPr="00951A65">
        <w:rPr>
          <w:rFonts w:asciiTheme="majorHAnsi" w:hAnsiTheme="majorHAnsi" w:cstheme="majorHAnsi"/>
        </w:rPr>
        <w:t xml:space="preserve"> </w:t>
      </w:r>
      <w:r w:rsidRPr="00951A65">
        <w:rPr>
          <w:rFonts w:asciiTheme="majorHAnsi" w:hAnsiTheme="majorHAnsi" w:cstheme="majorHAnsi"/>
        </w:rPr>
        <w:t>_____________________</w:t>
      </w:r>
    </w:p>
    <w:p w14:paraId="23FBD0A2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50462F07" w14:textId="225F7DB5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proofErr w:type="spellStart"/>
      <w:r w:rsidRPr="00951A65">
        <w:rPr>
          <w:rFonts w:asciiTheme="majorHAnsi" w:hAnsiTheme="majorHAnsi" w:cstheme="majorHAnsi"/>
        </w:rPr>
        <w:t>Luogo</w:t>
      </w:r>
      <w:proofErr w:type="spellEnd"/>
      <w:r w:rsidRPr="00951A65">
        <w:rPr>
          <w:rFonts w:asciiTheme="majorHAnsi" w:hAnsiTheme="majorHAnsi" w:cstheme="majorHAnsi"/>
        </w:rPr>
        <w:t xml:space="preserve"> </w:t>
      </w:r>
      <w:proofErr w:type="spellStart"/>
      <w:r w:rsidRPr="00951A65">
        <w:rPr>
          <w:rFonts w:asciiTheme="majorHAnsi" w:hAnsiTheme="majorHAnsi" w:cstheme="majorHAnsi"/>
        </w:rPr>
        <w:t>dell’episodio</w:t>
      </w:r>
      <w:proofErr w:type="spellEnd"/>
      <w:r w:rsidRPr="00951A65">
        <w:rPr>
          <w:rFonts w:asciiTheme="majorHAnsi" w:hAnsiTheme="majorHAnsi" w:cstheme="majorHAnsi"/>
        </w:rPr>
        <w:t xml:space="preserve"> (</w:t>
      </w:r>
      <w:proofErr w:type="spellStart"/>
      <w:r w:rsidRPr="00951A65">
        <w:rPr>
          <w:rFonts w:asciiTheme="majorHAnsi" w:hAnsiTheme="majorHAnsi" w:cstheme="majorHAnsi"/>
        </w:rPr>
        <w:t>classe</w:t>
      </w:r>
      <w:proofErr w:type="spellEnd"/>
      <w:r w:rsidRPr="00951A65">
        <w:rPr>
          <w:rFonts w:asciiTheme="majorHAnsi" w:hAnsiTheme="majorHAnsi" w:cstheme="majorHAnsi"/>
        </w:rPr>
        <w:t xml:space="preserve">, aula, online, </w:t>
      </w:r>
      <w:proofErr w:type="spellStart"/>
      <w:r w:rsidRPr="00951A65">
        <w:rPr>
          <w:rFonts w:asciiTheme="majorHAnsi" w:hAnsiTheme="majorHAnsi" w:cstheme="majorHAnsi"/>
        </w:rPr>
        <w:t>ecc</w:t>
      </w:r>
      <w:proofErr w:type="spellEnd"/>
      <w:r w:rsidRPr="00951A65">
        <w:rPr>
          <w:rFonts w:asciiTheme="majorHAnsi" w:hAnsiTheme="majorHAnsi" w:cstheme="majorHAnsi"/>
        </w:rPr>
        <w:t>.):</w:t>
      </w:r>
      <w:r w:rsidR="00F273BC" w:rsidRPr="00951A65">
        <w:rPr>
          <w:rFonts w:asciiTheme="majorHAnsi" w:hAnsiTheme="majorHAnsi" w:cstheme="majorHAnsi"/>
        </w:rPr>
        <w:tab/>
      </w:r>
      <w:r w:rsidRPr="00951A65">
        <w:rPr>
          <w:rFonts w:asciiTheme="majorHAnsi" w:hAnsiTheme="majorHAnsi" w:cstheme="majorHAnsi"/>
        </w:rPr>
        <w:t>_____________________</w:t>
      </w:r>
    </w:p>
    <w:p w14:paraId="2F8709DE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0B8CB4C5" w14:textId="48E7C5A3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 xml:space="preserve">Data </w:t>
      </w:r>
      <w:proofErr w:type="spellStart"/>
      <w:r w:rsidRPr="00951A65">
        <w:rPr>
          <w:rFonts w:asciiTheme="majorHAnsi" w:hAnsiTheme="majorHAnsi" w:cstheme="majorHAnsi"/>
        </w:rPr>
        <w:t>dell’episodio</w:t>
      </w:r>
      <w:proofErr w:type="spellEnd"/>
      <w:r w:rsidRPr="00951A65">
        <w:rPr>
          <w:rFonts w:asciiTheme="majorHAnsi" w:hAnsiTheme="majorHAnsi" w:cstheme="majorHAnsi"/>
        </w:rPr>
        <w:t>:</w:t>
      </w:r>
      <w:r w:rsidR="00F273BC" w:rsidRPr="00951A65">
        <w:rPr>
          <w:rFonts w:asciiTheme="majorHAnsi" w:hAnsiTheme="majorHAnsi" w:cstheme="majorHAnsi"/>
        </w:rPr>
        <w:t xml:space="preserve"> </w:t>
      </w:r>
      <w:r w:rsidRPr="00951A65">
        <w:rPr>
          <w:rFonts w:asciiTheme="majorHAnsi" w:hAnsiTheme="majorHAnsi" w:cstheme="majorHAnsi"/>
        </w:rPr>
        <w:t>_____________________</w:t>
      </w:r>
    </w:p>
    <w:p w14:paraId="2FFF9720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16F24C27" w14:textId="7E95E3E4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 xml:space="preserve">Tipo di </w:t>
      </w:r>
      <w:proofErr w:type="spellStart"/>
      <w:r w:rsidRPr="00951A65">
        <w:rPr>
          <w:rFonts w:asciiTheme="majorHAnsi" w:hAnsiTheme="majorHAnsi" w:cstheme="majorHAnsi"/>
        </w:rPr>
        <w:t>episodio</w:t>
      </w:r>
      <w:proofErr w:type="spellEnd"/>
      <w:r w:rsidRPr="00951A65">
        <w:rPr>
          <w:rFonts w:asciiTheme="majorHAnsi" w:hAnsiTheme="majorHAnsi" w:cstheme="majorHAnsi"/>
        </w:rPr>
        <w:t>:</w:t>
      </w: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</w:t>
      </w:r>
      <w:proofErr w:type="spellStart"/>
      <w:r w:rsidRPr="00951A65">
        <w:rPr>
          <w:rFonts w:asciiTheme="majorHAnsi" w:hAnsiTheme="majorHAnsi" w:cstheme="majorHAnsi"/>
        </w:rPr>
        <w:t>Bullismo</w:t>
      </w:r>
      <w:proofErr w:type="spellEnd"/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Cyberbullismo</w:t>
      </w: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Altro: _____________________</w:t>
      </w:r>
    </w:p>
    <w:p w14:paraId="686024CB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353FC695" w14:textId="57548E53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 xml:space="preserve">Chi </w:t>
      </w:r>
      <w:proofErr w:type="spellStart"/>
      <w:r w:rsidRPr="00951A65">
        <w:rPr>
          <w:rFonts w:asciiTheme="majorHAnsi" w:hAnsiTheme="majorHAnsi" w:cstheme="majorHAnsi"/>
        </w:rPr>
        <w:t>segnala</w:t>
      </w:r>
      <w:proofErr w:type="spellEnd"/>
      <w:r w:rsidRPr="00951A65">
        <w:rPr>
          <w:rFonts w:asciiTheme="majorHAnsi" w:hAnsiTheme="majorHAnsi" w:cstheme="majorHAnsi"/>
        </w:rPr>
        <w:t>:</w:t>
      </w: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</w:t>
      </w:r>
      <w:proofErr w:type="spellStart"/>
      <w:r w:rsidRPr="00951A65">
        <w:rPr>
          <w:rFonts w:asciiTheme="majorHAnsi" w:hAnsiTheme="majorHAnsi" w:cstheme="majorHAnsi"/>
        </w:rPr>
        <w:t>Studente</w:t>
      </w:r>
      <w:proofErr w:type="spellEnd"/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Docente</w:t>
      </w: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Genitore</w:t>
      </w: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Personale scolastico</w:t>
      </w: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Altro: _____________________</w:t>
      </w:r>
      <w:r w:rsidRPr="00951A65">
        <w:rPr>
          <w:rFonts w:asciiTheme="majorHAnsi" w:hAnsiTheme="majorHAnsi" w:cstheme="majorHAnsi"/>
        </w:rPr>
        <w:br/>
        <w:t>(Nome e cognome facoltativi) _____________________</w:t>
      </w:r>
    </w:p>
    <w:p w14:paraId="6AB2021E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3375E651" w14:textId="61E4E09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 xml:space="preserve">Chi è </w:t>
      </w:r>
      <w:proofErr w:type="spellStart"/>
      <w:r w:rsidRPr="00951A65">
        <w:rPr>
          <w:rFonts w:asciiTheme="majorHAnsi" w:hAnsiTheme="majorHAnsi" w:cstheme="majorHAnsi"/>
        </w:rPr>
        <w:t>coinvolto</w:t>
      </w:r>
      <w:proofErr w:type="spellEnd"/>
      <w:r w:rsidRPr="00951A65">
        <w:rPr>
          <w:rFonts w:asciiTheme="majorHAnsi" w:hAnsiTheme="majorHAnsi" w:cstheme="majorHAnsi"/>
        </w:rPr>
        <w:t>:</w:t>
      </w:r>
      <w:r w:rsidRPr="00951A65">
        <w:rPr>
          <w:rFonts w:asciiTheme="majorHAnsi" w:hAnsiTheme="majorHAnsi" w:cstheme="majorHAnsi"/>
        </w:rPr>
        <w:br/>
        <w:t xml:space="preserve">- </w:t>
      </w:r>
      <w:proofErr w:type="spellStart"/>
      <w:r w:rsidRPr="00951A65">
        <w:rPr>
          <w:rFonts w:asciiTheme="majorHAnsi" w:hAnsiTheme="majorHAnsi" w:cstheme="majorHAnsi"/>
        </w:rPr>
        <w:t>Vittima</w:t>
      </w:r>
      <w:proofErr w:type="spellEnd"/>
      <w:r w:rsidRPr="00951A65">
        <w:rPr>
          <w:rFonts w:asciiTheme="majorHAnsi" w:hAnsiTheme="majorHAnsi" w:cstheme="majorHAnsi"/>
        </w:rPr>
        <w:t>: _____________________ (classe ______)</w:t>
      </w:r>
      <w:r w:rsidRPr="00951A65">
        <w:rPr>
          <w:rFonts w:asciiTheme="majorHAnsi" w:hAnsiTheme="majorHAnsi" w:cstheme="majorHAnsi"/>
        </w:rPr>
        <w:br/>
        <w:t>- Autore/i: _____________________ (classe ______)</w:t>
      </w:r>
      <w:r w:rsidRPr="00951A65">
        <w:rPr>
          <w:rFonts w:asciiTheme="majorHAnsi" w:hAnsiTheme="majorHAnsi" w:cstheme="majorHAnsi"/>
        </w:rPr>
        <w:br/>
        <w:t>- Altri studenti/testimoni: _____________________</w:t>
      </w:r>
    </w:p>
    <w:p w14:paraId="4D11717D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313BADDD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Descrizione breve di cosa è successo:</w:t>
      </w:r>
    </w:p>
    <w:p w14:paraId="5989CEE0" w14:textId="2488E3EA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__________________________________________________________________</w:t>
      </w:r>
    </w:p>
    <w:p w14:paraId="16D24E2E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1D0DF648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Materiali allegati (se presenti):</w:t>
      </w:r>
    </w:p>
    <w:p w14:paraId="3BADEB25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br/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Screenshot </w:t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Messaggi </w:t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Video </w:t>
      </w:r>
      <w:r w:rsidRPr="00951A65">
        <w:rPr>
          <w:rFonts w:ascii="Segoe UI Symbol" w:hAnsi="Segoe UI Symbol" w:cs="Segoe UI Symbol"/>
        </w:rPr>
        <w:t>☐</w:t>
      </w:r>
      <w:r w:rsidRPr="00951A65">
        <w:rPr>
          <w:rFonts w:asciiTheme="majorHAnsi" w:hAnsiTheme="majorHAnsi" w:cstheme="majorHAnsi"/>
        </w:rPr>
        <w:t xml:space="preserve"> Altro: _____________</w:t>
      </w:r>
    </w:p>
    <w:p w14:paraId="1A22ACC1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3F4A3870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Azioni già intraprese (se ci sono):</w:t>
      </w:r>
    </w:p>
    <w:p w14:paraId="1D63EFBD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br/>
        <w:t>__________________________________________________________________</w:t>
      </w:r>
    </w:p>
    <w:p w14:paraId="1DF0F157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3F675B9D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Firma (se non anonima):</w:t>
      </w:r>
    </w:p>
    <w:p w14:paraId="7B327B09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_____________________</w:t>
      </w:r>
    </w:p>
    <w:p w14:paraId="5AA702C7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p w14:paraId="54226588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Consegna del modulo:</w:t>
      </w:r>
    </w:p>
    <w:p w14:paraId="469DF90F" w14:textId="77777777" w:rsidR="00A3297B" w:rsidRPr="00951A65" w:rsidRDefault="00000000" w:rsidP="00F273BC">
      <w:pPr>
        <w:spacing w:after="0" w:line="240" w:lineRule="auto"/>
        <w:rPr>
          <w:rFonts w:asciiTheme="majorHAnsi" w:hAnsiTheme="majorHAnsi" w:cstheme="majorHAnsi"/>
        </w:rPr>
      </w:pPr>
      <w:r w:rsidRPr="00951A65">
        <w:rPr>
          <w:rFonts w:asciiTheme="majorHAnsi" w:hAnsiTheme="majorHAnsi" w:cstheme="majorHAnsi"/>
        </w:rPr>
        <w:t>Da consegnare al Referente bullismo/cyberbullismo o al Dirigente scolastico.</w:t>
      </w:r>
      <w:r w:rsidRPr="00951A65">
        <w:rPr>
          <w:rFonts w:asciiTheme="majorHAnsi" w:hAnsiTheme="majorHAnsi" w:cstheme="majorHAnsi"/>
        </w:rPr>
        <w:br/>
        <w:t>In urgenza, rivolgersi direttamente al Team antibullismo.</w:t>
      </w:r>
    </w:p>
    <w:p w14:paraId="35688872" w14:textId="77777777" w:rsidR="00A3297B" w:rsidRPr="00951A65" w:rsidRDefault="00A3297B" w:rsidP="00F273BC">
      <w:pPr>
        <w:spacing w:after="0" w:line="240" w:lineRule="auto"/>
        <w:rPr>
          <w:rFonts w:asciiTheme="majorHAnsi" w:hAnsiTheme="majorHAnsi" w:cstheme="majorHAnsi"/>
        </w:rPr>
      </w:pPr>
    </w:p>
    <w:sectPr w:rsidR="00A3297B" w:rsidRPr="00951A6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708187">
    <w:abstractNumId w:val="8"/>
  </w:num>
  <w:num w:numId="2" w16cid:durableId="33501035">
    <w:abstractNumId w:val="6"/>
  </w:num>
  <w:num w:numId="3" w16cid:durableId="610015718">
    <w:abstractNumId w:val="5"/>
  </w:num>
  <w:num w:numId="4" w16cid:durableId="992564290">
    <w:abstractNumId w:val="4"/>
  </w:num>
  <w:num w:numId="5" w16cid:durableId="707418106">
    <w:abstractNumId w:val="7"/>
  </w:num>
  <w:num w:numId="6" w16cid:durableId="1136072843">
    <w:abstractNumId w:val="3"/>
  </w:num>
  <w:num w:numId="7" w16cid:durableId="1612279444">
    <w:abstractNumId w:val="2"/>
  </w:num>
  <w:num w:numId="8" w16cid:durableId="1785923338">
    <w:abstractNumId w:val="1"/>
  </w:num>
  <w:num w:numId="9" w16cid:durableId="118150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35944"/>
    <w:rsid w:val="007706B2"/>
    <w:rsid w:val="00951A65"/>
    <w:rsid w:val="00A3297B"/>
    <w:rsid w:val="00A85F73"/>
    <w:rsid w:val="00AA1D8D"/>
    <w:rsid w:val="00B47730"/>
    <w:rsid w:val="00CB0664"/>
    <w:rsid w:val="00EB1375"/>
    <w:rsid w:val="00F273B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2EA055"/>
  <w14:defaultImageDpi w14:val="300"/>
  <w15:docId w15:val="{E73E643C-74D3-8841-998C-CDE69DF1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Beatrice Mazzanti</cp:lastModifiedBy>
  <cp:revision>4</cp:revision>
  <dcterms:created xsi:type="dcterms:W3CDTF">2025-08-22T06:42:00Z</dcterms:created>
  <dcterms:modified xsi:type="dcterms:W3CDTF">2025-08-22T08:05:00Z</dcterms:modified>
  <cp:category/>
</cp:coreProperties>
</file>